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rechts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5391287" name="019d9b36-3f16-72ad-a0f5-3b6257c9c0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3245995" name="019d9b36-3f16-72ad-a0f5-3b6257c9c08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Decke/ 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2489485" name="019d9b30-7261-7e8d-944c-1c704fb9ce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2444347" name="019d9b30-7261-7e8d-944c-1c704fb9ce7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DG- 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62093437" name="019d9b33-cb30-77fd-8702-1249c377b2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6924045" name="019d9b33-cb30-77fd-8702-1249c377b21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rechts, vorne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6171682" name="019d9b39-c731-73e5-81b3-1d2fde063b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2120839" name="019d9b39-c731-73e5-81b3-1d2fde063b2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links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7064742" name="019d9b3f-32ae-73b6-b9d6-deead02926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0993762" name="019d9b3f-32ae-73b6-b9d6-deead029264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Wohnzimmer/ Büro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2111629" name="019d9b44-27ab-7c27-9a1b-200b864c24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2519821" name="019d9b44-27ab-7c27-9a1b-200b864c24a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86526514" name="019d9b49-c4cd-7661-a9b5-301d564ede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0230757" name="019d9b49-c4cd-7661-a9b5-301d564eded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3700172" name="019d9b4d-0519-7517-9091-e7346863df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042893" name="019d9b4d-0519-7517-9091-e7346863df8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Reduit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40021360" name="019d9b4e-6d4a-7f44-98bf-0b31f50a4e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4559826" name="019d9b4e-6d4a-7f44-98bf-0b31f50a4e7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DG-UG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22146983" name="019d9b50-d1a8-73a7-9128-3fc468a199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6056706" name="019d9b50-d1a8-73a7-9128-3fc468a199a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2579393" name="019d9b45-d7a8-7908-ae0c-6eefc7a6b6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6704772" name="019d9b45-d7a8-7908-ae0c-6eefc7a6b6d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Eingang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3935814" name="019d9b52-583e-772e-94aa-d2113a5eb1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6926541" name="019d9b52-583e-772e-94aa-d2113a5eb16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DG- UG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3400820" name="019d9b3b-858a-7095-a324-69e2bb6153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8194096" name="019d9b3b-858a-7095-a324-69e2bb61533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Kachelofen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96660188" name="019d9b47-8f0a-7919-ad7b-94ab1cb99a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5405953" name="019d9b47-8f0a-7919-ad7b-94ab1cb99a5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5074385" name="019d9b54-7c0e-7546-8700-1c2d368936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0686008" name="019d9b54-7c0e-7546-8700-1c2d3689362f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EFH,Vorderdorfstrasse 17, 8753 Mollis</w:t>
          </w:r>
        </w:p>
        <w:p>
          <w:pPr>
            <w:spacing w:before="0" w:after="0"/>
          </w:pPr>
          <w:r>
            <w:t>DN 806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